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制药工程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制药241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泰州-综合楼412-分析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盛恩泽/王海燕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泰州-综合楼412-分析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盛恩泽/王海燕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